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63366" name="06113c10-113f-11f0-bdfd-2b8a698c5b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550157" name="06113c10-113f-11f0-bdfd-2b8a698c5b9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278379" name="0a0f1da0-113f-11f0-a1e9-65a1715d956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483125" name="0a0f1da0-113f-11f0-a1e9-65a1715d956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531956" name="a69686e0-113f-11f0-a44e-159d1c378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063415" name="a69686e0-113f-11f0-a44e-159d1c37880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9896554" name="aafcee40-113f-11f0-82be-5d52303e34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610993" name="aafcee40-113f-11f0-82be-5d52303e34a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Gipsplatten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816648" name="58e8b760-1144-11f0-b676-d7ef58b544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454280" name="58e8b760-1144-11f0-b676-d7ef58b5440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4673884" name="65d2d690-1144-11f0-a3f7-3dec78ede1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55133" name="65d2d690-1144-11f0-a3f7-3dec78ede18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DG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2168000" name="dcc6ff50-1145-11f0-b47c-4b253b7386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4233565" name="dcc6ff50-1145-11f0-b47c-4b253b73863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9135286" name="e01985b0-1145-11f0-a6be-d105c0c6daf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887369" name="e01985b0-1145-11f0-a6be-d105c0c6daf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786236" name="9f79f4a0-1149-11f0-a4cb-81eb4c38b3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979009" name="9f79f4a0-1149-11f0-a4cb-81eb4c38b33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4766281" name="a360cbc0-1149-11f0-8165-292ff1abcf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965861" name="a360cbc0-1149-11f0-8165-292ff1abcfe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 rechts /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Fermacell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1184018" name="e04af920-1149-11f0-bd47-ff8b5734e9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9792692" name="e04af920-1149-11f0-bd47-ff8b5734e99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1955263" name="e91be690-1149-11f0-a8fa-af421300d5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80985" name="e91be690-1149-11f0-a8fa-af421300d55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